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AWARDS &amp; RECOGNITION</w:t>
      </w:r>
    </w:p>
    <w:p>
      <w:pPr>
        <w:spacing w:after="240"/>
      </w:pPr>
      <w:r>
        <w:rPr>
          <w:b/>
          <w:color w:val="666666"/>
          <w:sz w:val="24"/>
        </w:rPr>
        <w:t>Press Release Template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Use this template when:</w:t>
            </w:r>
          </w:p>
          <w:p>
            <w:pPr>
              <w:spacing w:after="0"/>
            </w:pPr>
            <w:r>
              <w:t>Your credit union, an employee or a program receives meaningful industry, workplace, community or professional recognition.</w:t>
            </w:r>
          </w:p>
        </w:tc>
      </w:tr>
    </w:tbl>
    <w:p>
      <w:pPr>
        <w:spacing w:after="40"/>
      </w:pPr>
    </w:p>
    <w:p>
      <w:pPr>
        <w:pStyle w:val="Heading2"/>
      </w:pPr>
      <w:r>
        <w:t>Before you begin, gather:</w:t>
      </w:r>
    </w:p>
    <w:p>
      <w:pPr>
        <w:pStyle w:val="ListBullet"/>
        <w:spacing w:after="60"/>
      </w:pPr>
      <w:r>
        <w:t>Award name</w:t>
      </w:r>
    </w:p>
    <w:p>
      <w:pPr>
        <w:pStyle w:val="ListBullet"/>
        <w:spacing w:after="60"/>
      </w:pPr>
      <w:r>
        <w:t>Awarding organization</w:t>
      </w:r>
    </w:p>
    <w:p>
      <w:pPr>
        <w:pStyle w:val="ListBullet"/>
        <w:spacing w:after="60"/>
      </w:pPr>
      <w:r>
        <w:t>Recipient name or credit union/program name</w:t>
      </w:r>
    </w:p>
    <w:p>
      <w:pPr>
        <w:pStyle w:val="ListBullet"/>
        <w:spacing w:after="60"/>
      </w:pPr>
      <w:r>
        <w:t>Date and location of recognition</w:t>
      </w:r>
    </w:p>
    <w:p>
      <w:pPr>
        <w:pStyle w:val="ListBullet"/>
        <w:spacing w:after="60"/>
      </w:pPr>
      <w:r>
        <w:t>Why the award was given</w:t>
      </w:r>
    </w:p>
    <w:p>
      <w:pPr>
        <w:pStyle w:val="ListBullet"/>
        <w:spacing w:after="60"/>
      </w:pPr>
      <w:r>
        <w:t>Selection process or size of applicant pool, if known</w:t>
      </w:r>
    </w:p>
    <w:p>
      <w:pPr>
        <w:pStyle w:val="ListBullet"/>
        <w:spacing w:after="60"/>
      </w:pPr>
      <w:r>
        <w:t>Why the recognition matters</w:t>
      </w:r>
    </w:p>
    <w:p>
      <w:pPr>
        <w:pStyle w:val="ListBullet"/>
        <w:spacing w:after="60"/>
      </w:pPr>
      <w:r>
        <w:t>Quote from credit union leader or recipient</w:t>
      </w:r>
    </w:p>
    <w:p>
      <w:pPr>
        <w:pStyle w:val="ListBullet"/>
        <w:spacing w:after="60"/>
      </w:pPr>
      <w:r>
        <w:t>Award or presentation photo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MEDIA TIP</w:t>
            </w:r>
          </w:p>
          <w:p>
            <w:pPr>
              <w:spacing w:after="0"/>
            </w:pPr>
            <w:r>
              <w:t>Do not assume readers know the award. Briefly explain who gives it, what it recognizes and why earning it is meaningful.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spacing w:after="160"/>
      </w:pPr>
      <w:r>
        <w:rPr>
          <w:b/>
          <w:sz w:val="22"/>
        </w:rPr>
        <w:t>FOR IMMEDIATE RELEASE</w:t>
      </w:r>
    </w:p>
    <w:p>
      <w:r>
        <w:rPr>
          <w:b/>
        </w:rPr>
        <w:t>Contact:</w:t>
      </w:r>
    </w:p>
    <w:p>
      <w:pPr>
        <w:spacing w:after="0"/>
      </w:pPr>
      <w:r>
        <w:t>[NAME]</w:t>
      </w:r>
    </w:p>
    <w:p>
      <w:pPr>
        <w:spacing w:after="0"/>
      </w:pPr>
      <w:r>
        <w:t>[TITLE]</w:t>
      </w:r>
    </w:p>
    <w:p>
      <w:pPr>
        <w:spacing w:after="0"/>
      </w:pPr>
      <w:r>
        <w:t>[CREDIT UNION]</w:t>
      </w:r>
    </w:p>
    <w:p>
      <w:pPr>
        <w:spacing w:after="0"/>
      </w:pPr>
      <w:r>
        <w:t>[EMAIL]</w:t>
      </w:r>
    </w:p>
    <w:p>
      <w:pPr>
        <w:spacing w:after="0"/>
      </w:pPr>
      <w:r>
        <w:t>[PHONE]</w:t>
      </w:r>
    </w:p>
    <w:p>
      <w:pPr>
        <w:spacing w:after="60"/>
      </w:pPr>
    </w:p>
    <w:p>
      <w:pPr>
        <w:pStyle w:val="Heading1"/>
        <w:spacing w:after="200"/>
      </w:pPr>
      <w:r>
        <w:t>[CREDIT UNION / NAME] Receives [AWARD NAME] for [ACHIEVEMENT]</w:t>
      </w:r>
    </w:p>
    <w:p>
      <w:pPr>
        <w:spacing w:after="160"/>
      </w:pPr>
      <w:r>
        <w:rPr>
          <w:b/>
        </w:rPr>
        <w:t>[CITY, MICH.] — [DATE]</w:t>
      </w:r>
      <w:r>
        <w:t xml:space="preserve"> — [CREDIT UNION / NAME, TITLE] has received the [AWARD NAME] from [AWARDING ORGANIZATION], recognizing [BRIEFLY EXPLAIN ACHIEVEMENT OR AREA OF EXCELLENCE].</w:t>
      </w:r>
    </w:p>
    <w:p>
      <w:pPr>
        <w:spacing w:after="160"/>
      </w:pPr>
      <w:r>
        <w:t>The [AWARD NAME] recognizes [EXPLAIN WHAT THE AWARD HONORS, WHO IS ELIGIBLE AND, IF KNOWN, HOW RECIPIENTS ARE SELECTED].</w:t>
      </w:r>
    </w:p>
    <w:p>
      <w:pPr>
        <w:spacing w:after="160"/>
      </w:pPr>
      <w:r>
        <w:t>“[QUOTE ABOUT WHY THE RECOGNITION MATTERS AND WHAT IT SAYS ABOUT THE PERSON, TEAM OR CREDIT UNION],” said [NAME, TITLE] of [CREDIT UNION].</w:t>
      </w:r>
    </w:p>
    <w:p>
      <w:pPr>
        <w:spacing w:after="160"/>
      </w:pPr>
      <w:r>
        <w:t>[ADD 1–2 SENTENCES DESCRIBING THE WORK, PROGRAM, RESULTS OR ACCOMPLISHMENTS THAT LED TO THE AWARD. Include concrete outcomes or examples whenever possible.]</w:t>
      </w:r>
    </w:p>
    <w:p>
      <w:pPr>
        <w:spacing w:after="160"/>
      </w:pPr>
      <w:r>
        <w:t>“[OPTIONAL QUOTE FROM AWARD RECIPIENT OR AWARDING ORGANIZATION],” said [NAME, TITLE, ORGANIZATION].</w:t>
      </w:r>
    </w:p>
    <w:p>
      <w:pPr>
        <w:spacing w:after="160"/>
      </w:pPr>
      <w:r>
        <w:t>[OPTIONAL: Add context about previous awards, the recognition event or where readers can learn more about the award.]</w:t>
      </w:r>
    </w:p>
    <w:p>
      <w:pPr>
        <w:pStyle w:val="Heading2"/>
      </w:pPr>
      <w:r>
        <w:t>About [Credit Union]</w:t>
      </w:r>
    </w:p>
    <w:p>
      <w:r>
        <w:t>[CREDIT UNION] is a [MEMBER COUNT]-member credit union headquartered in [CITY], serving [COMMUNITIES/FIELD OF MEMBERSHIP]. With approximately $[ASSETS] in assets and [NUMBER] locations, [CREDIT UNION] [ONE SENTENCE ABOUT MISSION OR COMMUNITY COMMITMENT]. Learn more at [WEBSITE].</w:t>
      </w:r>
    </w:p>
    <w:p>
      <w:r>
        <w:br w:type="page"/>
      </w:r>
    </w:p>
    <w:p>
      <w:pPr>
        <w:pStyle w:val="Heading2"/>
      </w:pPr>
      <w:r>
        <w:t>Photo Information</w:t>
      </w:r>
    </w:p>
    <w:p>
      <w:r>
        <w:rPr>
          <w:b/>
        </w:rPr>
        <w:t xml:space="preserve">Suggested photo: </w:t>
      </w:r>
      <w:r>
        <w:t>A photo of the recipient or team receiving the award, or a professional image of the person/program being recognized. Include award branding only when permitted.</w:t>
      </w:r>
    </w:p>
    <w:p>
      <w:r>
        <w:rPr>
          <w:b/>
        </w:rPr>
        <w:t xml:space="preserve">Caption: </w:t>
      </w:r>
      <w:r>
        <w:t>[LEFT TO RIGHT: NAME, TITLE, ORGANIZATION; NAME, TITLE, ORGANIZATION] [BRIEF DESCRIPTION OF WHAT IS HAPPENING].</w:t>
      </w:r>
    </w:p>
    <w:p>
      <w:pPr>
        <w:pStyle w:val="Heading2"/>
      </w:pPr>
      <w:r>
        <w:t>Before You Send It</w:t>
      </w:r>
    </w:p>
    <w:p>
      <w:pPr>
        <w:spacing w:after="60"/>
      </w:pPr>
      <w:r>
        <w:rPr>
          <w:b/>
        </w:rPr>
        <w:t xml:space="preserve">☐ </w:t>
      </w:r>
      <w:r>
        <w:t>Replace all bracketed text</w:t>
      </w:r>
    </w:p>
    <w:p>
      <w:pPr>
        <w:spacing w:after="60"/>
      </w:pPr>
      <w:r>
        <w:rPr>
          <w:b/>
        </w:rPr>
        <w:t xml:space="preserve">☐ </w:t>
      </w:r>
      <w:r>
        <w:t>Confirm names, titles, dollar amounts and statistics</w:t>
      </w:r>
    </w:p>
    <w:p>
      <w:pPr>
        <w:spacing w:after="60"/>
      </w:pPr>
      <w:r>
        <w:rPr>
          <w:b/>
        </w:rPr>
        <w:t xml:space="preserve">☐ </w:t>
      </w:r>
      <w:r>
        <w:t>Get approval for all quotes</w:t>
      </w:r>
    </w:p>
    <w:p>
      <w:pPr>
        <w:spacing w:after="60"/>
      </w:pPr>
      <w:r>
        <w:rPr>
          <w:b/>
        </w:rPr>
        <w:t xml:space="preserve">☐ </w:t>
      </w:r>
      <w:r>
        <w:t>Include a high-resolution photo when possible</w:t>
      </w:r>
    </w:p>
    <w:p>
      <w:pPr>
        <w:spacing w:after="60"/>
      </w:pPr>
      <w:r>
        <w:rPr>
          <w:b/>
        </w:rPr>
        <w:t xml:space="preserve">☐ </w:t>
      </w:r>
      <w:r>
        <w:t>Add the release as an attachment and paste the key information into your pitch email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" w:hAnsi="Aptos"/>
      <w:b/>
      <w:bCs/>
      <w:color w:val="1F1F1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79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