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FINANCIAL EDUCATION &amp; COMMUNITY PROGRAMS</w:t>
      </w:r>
    </w:p>
    <w:p>
      <w:pPr>
        <w:spacing w:after="240"/>
      </w:pPr>
      <w:r>
        <w:rPr>
          <w:b/>
          <w:color w:val="666666"/>
          <w:sz w:val="24"/>
        </w:rPr>
        <w:t>Press Release Template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Use this template when:</w:t>
            </w:r>
          </w:p>
          <w:p>
            <w:pPr>
              <w:spacing w:after="0"/>
            </w:pPr>
            <w:r>
              <w:t>Your credit union launches, expands or completes a financial education initiative, school partnership, workshop series, counseling program or other member/community program.</w:t>
            </w:r>
          </w:p>
        </w:tc>
      </w:tr>
    </w:tbl>
    <w:p>
      <w:pPr>
        <w:spacing w:after="40"/>
      </w:pPr>
    </w:p>
    <w:p>
      <w:pPr>
        <w:pStyle w:val="Heading2"/>
      </w:pPr>
      <w:r>
        <w:t>Before you begin, gather:</w:t>
      </w:r>
    </w:p>
    <w:p>
      <w:pPr>
        <w:pStyle w:val="ListBullet"/>
        <w:spacing w:after="60"/>
      </w:pPr>
      <w:r>
        <w:t>Program name and purpose</w:t>
      </w:r>
    </w:p>
    <w:p>
      <w:pPr>
        <w:pStyle w:val="ListBullet"/>
        <w:spacing w:after="60"/>
      </w:pPr>
      <w:r>
        <w:t>Who participated</w:t>
      </w:r>
    </w:p>
    <w:p>
      <w:pPr>
        <w:pStyle w:val="ListBullet"/>
        <w:spacing w:after="60"/>
      </w:pPr>
      <w:r>
        <w:t>Number of participants, students, schools or sessions</w:t>
      </w:r>
    </w:p>
    <w:p>
      <w:pPr>
        <w:pStyle w:val="ListBullet"/>
        <w:spacing w:after="60"/>
      </w:pPr>
      <w:r>
        <w:t>Dates and locations</w:t>
      </w:r>
    </w:p>
    <w:p>
      <w:pPr>
        <w:pStyle w:val="ListBullet"/>
        <w:spacing w:after="60"/>
      </w:pPr>
      <w:r>
        <w:t>Topics or services provided</w:t>
      </w:r>
    </w:p>
    <w:p>
      <w:pPr>
        <w:pStyle w:val="ListBullet"/>
        <w:spacing w:after="60"/>
      </w:pPr>
      <w:r>
        <w:t>Outcomes or measurable impact</w:t>
      </w:r>
    </w:p>
    <w:p>
      <w:pPr>
        <w:pStyle w:val="ListBullet"/>
        <w:spacing w:after="60"/>
      </w:pPr>
      <w:r>
        <w:t>Community or school partners</w:t>
      </w:r>
    </w:p>
    <w:p>
      <w:pPr>
        <w:pStyle w:val="ListBullet"/>
        <w:spacing w:after="60"/>
      </w:pPr>
      <w:r>
        <w:t>Quote from credit union leader or educator</w:t>
      </w:r>
    </w:p>
    <w:p>
      <w:pPr>
        <w:pStyle w:val="ListBullet"/>
        <w:spacing w:after="60"/>
      </w:pPr>
      <w:r>
        <w:t>Quote from partner or participant</w:t>
      </w:r>
    </w:p>
    <w:p>
      <w:pPr>
        <w:pStyle w:val="ListBullet"/>
        <w:spacing w:after="60"/>
      </w:pPr>
      <w:r>
        <w:t>Program photos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MEDIA TIP</w:t>
            </w:r>
          </w:p>
          <w:p>
            <w:pPr>
              <w:spacing w:after="0"/>
            </w:pPr>
            <w:r>
              <w:t>Quantify the impact whenever possible. “Reached 1,200 students at 14 schools” tells a stronger story than “continued our commitment to financial education.”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spacing w:after="160"/>
      </w:pPr>
      <w:r>
        <w:rPr>
          <w:b/>
          <w:sz w:val="22"/>
        </w:rPr>
        <w:t>FOR IMMEDIATE RELEASE</w:t>
      </w:r>
    </w:p>
    <w:p>
      <w:r>
        <w:rPr>
          <w:b/>
        </w:rPr>
        <w:t>Contact:</w:t>
      </w:r>
    </w:p>
    <w:p>
      <w:pPr>
        <w:spacing w:after="0"/>
      </w:pPr>
      <w:r>
        <w:t>[NAME]</w:t>
      </w:r>
    </w:p>
    <w:p>
      <w:pPr>
        <w:spacing w:after="0"/>
      </w:pPr>
      <w:r>
        <w:t>[TITLE]</w:t>
      </w:r>
    </w:p>
    <w:p>
      <w:pPr>
        <w:spacing w:after="0"/>
      </w:pPr>
      <w:r>
        <w:t>[CREDIT UNION]</w:t>
      </w:r>
    </w:p>
    <w:p>
      <w:pPr>
        <w:spacing w:after="0"/>
      </w:pPr>
      <w:r>
        <w:t>[EMAIL]</w:t>
      </w:r>
    </w:p>
    <w:p>
      <w:pPr>
        <w:spacing w:after="0"/>
      </w:pPr>
      <w:r>
        <w:t>[PHONE]</w:t>
      </w:r>
    </w:p>
    <w:p>
      <w:pPr>
        <w:spacing w:after="60"/>
      </w:pPr>
    </w:p>
    <w:p>
      <w:pPr>
        <w:pStyle w:val="Heading1"/>
        <w:spacing w:after="200"/>
      </w:pPr>
      <w:r>
        <w:t>[CREDIT UNION] Helps [NUMBER] [STUDENTS/FAMILIES/COMMUNITY MEMBERS] Build Financial Skills Through [PROGRAM]</w:t>
      </w:r>
    </w:p>
    <w:p>
      <w:pPr>
        <w:spacing w:after="160"/>
      </w:pPr>
      <w:r>
        <w:rPr>
          <w:b/>
        </w:rPr>
        <w:t>[CITY, MICH.] — [DATE]</w:t>
      </w:r>
      <w:r>
        <w:t xml:space="preserve"> — [CREDIT UNION] has [LAUNCHED/COMPLETED/EXPANDED] [PROGRAM NAME], a financial education initiative designed to help [AUDIENCE] [DESCRIBE PRIMARY GOAL OR OUTCOME].</w:t>
      </w:r>
    </w:p>
    <w:p>
      <w:pPr>
        <w:spacing w:after="160"/>
      </w:pPr>
      <w:r>
        <w:t>Through the program, [NUMBER] [PARTICIPANTS/STUDENTS] across [NUMBER] [SCHOOLS/COMMUNITIES/SESSIONS] received education on topics including [TOPICS]. [ADD A MEASURABLE RESULT OR PROGRAM OUTPUT IF AVAILABLE.]</w:t>
      </w:r>
    </w:p>
    <w:p>
      <w:pPr>
        <w:spacing w:after="160"/>
      </w:pPr>
      <w:r>
        <w:t>“[QUOTE ABOUT THE FINANCIAL CHALLENGE THE PROGRAM ADDRESSES AND WHY THE CREDIT UNION IS INVOLVED],” said [NAME, TITLE] of [CREDIT UNION].</w:t>
      </w:r>
    </w:p>
    <w:p>
      <w:pPr>
        <w:spacing w:after="160"/>
      </w:pPr>
      <w:r>
        <w:t>[ADD 1–2 SENTENCES EXPLAINING HOW THE PROGRAM WORKS, WHO DELIVERS IT, HOW LONG IT HAS OPERATED OR WHAT MAKES IT DIFFERENT.]</w:t>
      </w:r>
    </w:p>
    <w:p>
      <w:pPr>
        <w:spacing w:after="160"/>
      </w:pPr>
      <w:r>
        <w:t>“[QUOTE FROM SCHOOL, COMMUNITY PARTNER OR PARTICIPANT ABOUT THE PROGRAM'S VALUE OR IMPACT],” said [NAME, TITLE/ROLE, ORGANIZATION].</w:t>
      </w:r>
    </w:p>
    <w:p>
      <w:pPr>
        <w:spacing w:after="160"/>
      </w:pPr>
      <w:r>
        <w:t>[OPTIONAL: Include information about future sessions, how organizations can participate or where members can access additional financial education resources.]</w:t>
      </w:r>
    </w:p>
    <w:p>
      <w:pPr>
        <w:pStyle w:val="Heading2"/>
      </w:pPr>
      <w:r>
        <w:t>About [Credit Union]</w:t>
      </w:r>
    </w:p>
    <w:p>
      <w:r>
        <w:t>[CREDIT UNION] is a [MEMBER COUNT]-member credit union headquartered in [CITY], serving [COMMUNITIES/FIELD OF MEMBERSHIP]. With approximately $[ASSETS] in assets and [NUMBER] locations, [CREDIT UNION] [ONE SENTENCE ABOUT MISSION OR COMMUNITY COMMITMENT]. Learn more at [WEBSITE].</w:t>
      </w:r>
    </w:p>
    <w:p>
      <w:r>
        <w:br w:type="page"/>
      </w:r>
    </w:p>
    <w:p>
      <w:pPr>
        <w:pStyle w:val="Heading2"/>
      </w:pPr>
      <w:r>
        <w:t>Photo Information</w:t>
      </w:r>
    </w:p>
    <w:p>
      <w:r>
        <w:rPr>
          <w:b/>
        </w:rPr>
        <w:t xml:space="preserve">Suggested photo: </w:t>
      </w:r>
      <w:r>
        <w:t>Credit union employees actively teaching, speaking with participants or working alongside a community partner. Avoid staged classroom photos when an authentic action photo is available.</w:t>
      </w:r>
    </w:p>
    <w:p>
      <w:r>
        <w:rPr>
          <w:b/>
        </w:rPr>
        <w:t xml:space="preserve">Caption: </w:t>
      </w:r>
      <w:r>
        <w:t>[LEFT TO RIGHT: NAME, TITLE, ORGANIZATION; NAME, TITLE, ORGANIZATION] [BRIEF DESCRIPTION OF WHAT IS HAPPENING].</w:t>
      </w:r>
    </w:p>
    <w:p>
      <w:pPr>
        <w:pStyle w:val="Heading2"/>
      </w:pPr>
      <w:r>
        <w:t>Before You Send It</w:t>
      </w:r>
    </w:p>
    <w:p>
      <w:pPr>
        <w:spacing w:after="60"/>
      </w:pPr>
      <w:r>
        <w:rPr>
          <w:b/>
        </w:rPr>
        <w:t xml:space="preserve">☐ </w:t>
      </w:r>
      <w:r>
        <w:t>Replace all bracketed text</w:t>
      </w:r>
    </w:p>
    <w:p>
      <w:pPr>
        <w:spacing w:after="60"/>
      </w:pPr>
      <w:r>
        <w:rPr>
          <w:b/>
        </w:rPr>
        <w:t xml:space="preserve">☐ </w:t>
      </w:r>
      <w:r>
        <w:t>Confirm names, titles, dollar amounts and statistics</w:t>
      </w:r>
    </w:p>
    <w:p>
      <w:pPr>
        <w:spacing w:after="60"/>
      </w:pPr>
      <w:r>
        <w:rPr>
          <w:b/>
        </w:rPr>
        <w:t xml:space="preserve">☐ </w:t>
      </w:r>
      <w:r>
        <w:t>Get approval for all quotes</w:t>
      </w:r>
    </w:p>
    <w:p>
      <w:pPr>
        <w:spacing w:after="60"/>
      </w:pPr>
      <w:r>
        <w:rPr>
          <w:b/>
        </w:rPr>
        <w:t xml:space="preserve">☐ </w:t>
      </w:r>
      <w:r>
        <w:t>Include a high-resolution photo when possible</w:t>
      </w:r>
    </w:p>
    <w:p>
      <w:pPr>
        <w:spacing w:after="60"/>
      </w:pPr>
      <w:r>
        <w:rPr>
          <w:b/>
        </w:rPr>
        <w:t xml:space="preserve">☐ </w:t>
      </w:r>
      <w:r>
        <w:t>Add the release as an attachment and paste the key information into your pitch email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" w:hAnsi="Aptos"/>
      <w:b/>
      <w:bCs/>
      <w:color w:val="1F1F1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