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SCHOLARSHIPS</w:t>
      </w:r>
    </w:p>
    <w:p>
      <w:pPr>
        <w:spacing w:after="240"/>
      </w:pPr>
      <w:r>
        <w:rPr>
          <w:b/>
          <w:color w:val="666666"/>
          <w:sz w:val="24"/>
        </w:rPr>
        <w:t>Press Release Template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Use this template when:</w:t>
            </w:r>
          </w:p>
          <w:p>
            <w:pPr>
              <w:spacing w:after="0"/>
            </w:pPr>
            <w:r>
              <w:t>Your credit union announces scholarship recipients, awards scholarship dollars or launches or expands a scholarship program.</w:t>
            </w:r>
          </w:p>
        </w:tc>
      </w:tr>
    </w:tbl>
    <w:p>
      <w:pPr>
        <w:spacing w:after="40"/>
      </w:pPr>
    </w:p>
    <w:p>
      <w:pPr>
        <w:pStyle w:val="Heading2"/>
      </w:pPr>
      <w:r>
        <w:t>Before you begin, gather:</w:t>
      </w:r>
    </w:p>
    <w:p>
      <w:pPr>
        <w:pStyle w:val="ListBullet"/>
        <w:spacing w:after="60"/>
      </w:pPr>
      <w:r>
        <w:t>Total scholarship dollars awarded</w:t>
      </w:r>
    </w:p>
    <w:p>
      <w:pPr>
        <w:pStyle w:val="ListBullet"/>
        <w:spacing w:after="60"/>
      </w:pPr>
      <w:r>
        <w:t>Number of recipients</w:t>
      </w:r>
    </w:p>
    <w:p>
      <w:pPr>
        <w:pStyle w:val="ListBullet"/>
        <w:spacing w:after="60"/>
      </w:pPr>
      <w:r>
        <w:t>Recipient names and hometowns</w:t>
      </w:r>
    </w:p>
    <w:p>
      <w:pPr>
        <w:pStyle w:val="ListBullet"/>
        <w:spacing w:after="60"/>
      </w:pPr>
      <w:r>
        <w:t>Schools attended and next school or program</w:t>
      </w:r>
    </w:p>
    <w:p>
      <w:pPr>
        <w:pStyle w:val="ListBullet"/>
        <w:spacing w:after="60"/>
      </w:pPr>
      <w:r>
        <w:t>Intended field of study, if available</w:t>
      </w:r>
    </w:p>
    <w:p>
      <w:pPr>
        <w:pStyle w:val="ListBullet"/>
        <w:spacing w:after="60"/>
      </w:pPr>
      <w:r>
        <w:t>Selection criteria</w:t>
      </w:r>
    </w:p>
    <w:p>
      <w:pPr>
        <w:pStyle w:val="ListBullet"/>
        <w:spacing w:after="60"/>
      </w:pPr>
      <w:r>
        <w:t>Quote from credit union leader</w:t>
      </w:r>
    </w:p>
    <w:p>
      <w:pPr>
        <w:pStyle w:val="ListBullet"/>
        <w:spacing w:after="60"/>
      </w:pPr>
      <w:r>
        <w:t>Optional student quote</w:t>
      </w:r>
    </w:p>
    <w:p>
      <w:pPr>
        <w:pStyle w:val="ListBullet"/>
        <w:spacing w:after="60"/>
      </w:pPr>
      <w:r>
        <w:t>Recipient photos or group photo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MEDIA TIP</w:t>
            </w:r>
          </w:p>
          <w:p>
            <w:pPr>
              <w:spacing w:after="0"/>
            </w:pPr>
            <w:r>
              <w:t>Keep students at the center of the story. Names, hometowns, schools, goals and personal details make a scholarship announcement much more useful to local media.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spacing w:after="160"/>
      </w:pPr>
      <w:r>
        <w:rPr>
          <w:b/>
          <w:sz w:val="22"/>
        </w:rPr>
        <w:t>FOR IMMEDIATE RELEASE</w:t>
      </w:r>
    </w:p>
    <w:p>
      <w:r>
        <w:rPr>
          <w:b/>
        </w:rPr>
        <w:t>Contact:</w:t>
      </w:r>
    </w:p>
    <w:p>
      <w:pPr>
        <w:spacing w:after="0"/>
      </w:pPr>
      <w:r>
        <w:t>[NAME]</w:t>
      </w:r>
    </w:p>
    <w:p>
      <w:pPr>
        <w:spacing w:after="0"/>
      </w:pPr>
      <w:r>
        <w:t>[TITLE]</w:t>
      </w:r>
    </w:p>
    <w:p>
      <w:pPr>
        <w:spacing w:after="0"/>
      </w:pPr>
      <w:r>
        <w:t>[CREDIT UNION]</w:t>
      </w:r>
    </w:p>
    <w:p>
      <w:pPr>
        <w:spacing w:after="0"/>
      </w:pPr>
      <w:r>
        <w:t>[EMAIL]</w:t>
      </w:r>
    </w:p>
    <w:p>
      <w:pPr>
        <w:spacing w:after="0"/>
      </w:pPr>
      <w:r>
        <w:t>[PHONE]</w:t>
      </w:r>
    </w:p>
    <w:p>
      <w:pPr>
        <w:spacing w:after="60"/>
      </w:pPr>
    </w:p>
    <w:p>
      <w:pPr>
        <w:pStyle w:val="Heading1"/>
        <w:spacing w:after="200"/>
      </w:pPr>
      <w:r>
        <w:t>[CREDIT UNION] Awards $[AMOUNT] in Scholarships to [NUMBER] Local Students</w:t>
      </w:r>
    </w:p>
    <w:p>
      <w:pPr>
        <w:spacing w:after="160"/>
      </w:pPr>
      <w:r>
        <w:rPr>
          <w:b/>
        </w:rPr>
        <w:t>[CITY, MICH.] — [DATE]</w:t>
      </w:r>
      <w:r>
        <w:t xml:space="preserve"> — [CREDIT UNION] has awarded $[TOTAL AMOUNT] in scholarships to [NUMBER] students from communities across [SERVICE AREA/REGION].</w:t>
      </w:r>
    </w:p>
    <w:p>
      <w:pPr>
        <w:spacing w:after="160"/>
      </w:pPr>
      <w:r>
        <w:t>The [SCHOLARSHIP PROGRAM NAME] provides [AMOUNT OR RANGE] scholarships to students who [BRIEFLY DESCRIBE ELIGIBILITY OR SELECTION CRITERIA]. This year's recipients are:</w:t>
      </w:r>
    </w:p>
    <w:p>
      <w:pPr>
        <w:spacing w:after="160"/>
      </w:pPr>
      <w:r>
        <w:t>[RECIPIENT NAME], [HOMETOWN] — [HIGH SCHOOL/COLLEGE], attending [NEXT SCHOOL] to study [FIELD]</w:t>
        <w:br/>
        <w:t>[RECIPIENT NAME], [HOMETOWN] — [HIGH SCHOOL/COLLEGE], attending [NEXT SCHOOL] to study [FIELD]</w:t>
        <w:br/>
        <w:t>[ADD ADDITIONAL RECIPIENTS AS NEEDED]</w:t>
      </w:r>
    </w:p>
    <w:p>
      <w:pPr>
        <w:spacing w:after="160"/>
      </w:pPr>
      <w:r>
        <w:t>“[QUOTE ABOUT WHY THE CREDIT UNION INVESTS IN STUDENTS, EDUCATION OR THE COMMUNITY],” said [NAME, TITLE] of [CREDIT UNION].</w:t>
      </w:r>
    </w:p>
    <w:p>
      <w:pPr>
        <w:spacing w:after="160"/>
      </w:pPr>
      <w:r>
        <w:t>[ADD 1–2 SENTENCES ABOUT THE SCHOLARSHIP PROGRAM'S HISTORY, TOTAL DOLLARS AWARDED OVER TIME OR HOW RECIPIENTS WERE SELECTED.]</w:t>
      </w:r>
    </w:p>
    <w:p>
      <w:pPr>
        <w:spacing w:after="160"/>
      </w:pPr>
      <w:r>
        <w:t>“[OPTIONAL STUDENT QUOTE ABOUT WHAT THE SCHOLARSHIP MEANS OR WHAT THE STUDENT HOPES TO ACCOMPLISH],” said [RECIPIENT NAME].</w:t>
      </w:r>
    </w:p>
    <w:p>
      <w:pPr>
        <w:pStyle w:val="Heading2"/>
      </w:pPr>
      <w:r>
        <w:t>About [Credit Union]</w:t>
      </w:r>
    </w:p>
    <w:p>
      <w:r>
        <w:t>[CREDIT UNION] is a [MEMBER COUNT]-member credit union headquartered in [CITY], serving [COMMUNITIES/FIELD OF MEMBERSHIP]. With approximately $[ASSETS] in assets and [NUMBER] locations, [CREDIT UNION] [ONE SENTENCE ABOUT MISSION OR COMMUNITY COMMITMENT]. Learn more at [WEBSITE].</w:t>
      </w:r>
    </w:p>
    <w:p>
      <w:r>
        <w:br w:type="page"/>
      </w:r>
    </w:p>
    <w:p>
      <w:pPr>
        <w:pStyle w:val="Heading2"/>
      </w:pPr>
      <w:r>
        <w:t>Photo Information</w:t>
      </w:r>
    </w:p>
    <w:p>
      <w:r>
        <w:rPr>
          <w:b/>
        </w:rPr>
        <w:t xml:space="preserve">Suggested photo: </w:t>
      </w:r>
      <w:r>
        <w:t>A group photo of recipients when practical, or individual high-resolution student photos labeled clearly with each recipient's name and hometown.</w:t>
      </w:r>
    </w:p>
    <w:p>
      <w:r>
        <w:rPr>
          <w:b/>
        </w:rPr>
        <w:t xml:space="preserve">Caption: </w:t>
      </w:r>
      <w:r>
        <w:t>[LEFT TO RIGHT: NAME, TITLE, ORGANIZATION; NAME, TITLE, ORGANIZATION] [BRIEF DESCRIPTION OF WHAT IS HAPPENING].</w:t>
      </w:r>
    </w:p>
    <w:p>
      <w:pPr>
        <w:pStyle w:val="Heading2"/>
      </w:pPr>
      <w:r>
        <w:t>Before You Send It</w:t>
      </w:r>
    </w:p>
    <w:p>
      <w:pPr>
        <w:spacing w:after="60"/>
      </w:pPr>
      <w:r>
        <w:rPr>
          <w:b/>
        </w:rPr>
        <w:t xml:space="preserve">☐ </w:t>
      </w:r>
      <w:r>
        <w:t>Replace all bracketed text</w:t>
      </w:r>
    </w:p>
    <w:p>
      <w:pPr>
        <w:spacing w:after="60"/>
      </w:pPr>
      <w:r>
        <w:rPr>
          <w:b/>
        </w:rPr>
        <w:t xml:space="preserve">☐ </w:t>
      </w:r>
      <w:r>
        <w:t>Confirm names, titles, dollar amounts and statistics</w:t>
      </w:r>
    </w:p>
    <w:p>
      <w:pPr>
        <w:spacing w:after="60"/>
      </w:pPr>
      <w:r>
        <w:rPr>
          <w:b/>
        </w:rPr>
        <w:t xml:space="preserve">☐ </w:t>
      </w:r>
      <w:r>
        <w:t>Get approval for all quotes</w:t>
      </w:r>
    </w:p>
    <w:p>
      <w:pPr>
        <w:spacing w:after="60"/>
      </w:pPr>
      <w:r>
        <w:rPr>
          <w:b/>
        </w:rPr>
        <w:t xml:space="preserve">☐ </w:t>
      </w:r>
      <w:r>
        <w:t>Include a high-resolution photo when possible</w:t>
      </w:r>
    </w:p>
    <w:p>
      <w:pPr>
        <w:spacing w:after="60"/>
      </w:pPr>
      <w:r>
        <w:rPr>
          <w:b/>
        </w:rPr>
        <w:t xml:space="preserve">☐ </w:t>
      </w:r>
      <w:r>
        <w:t>Add the release as an attachment and paste the key information into your pitch email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" w:hAnsi="Aptos"/>
      <w:b/>
      <w:bCs/>
      <w:color w:val="1F1F1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