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NEW BRANCH OR GRAND OPENING</w:t>
      </w:r>
    </w:p>
    <w:p>
      <w:pPr>
        <w:spacing w:after="240"/>
      </w:pPr>
      <w:r>
        <w:rPr>
          <w:b/>
          <w:color w:val="666666"/>
          <w:sz w:val="24"/>
        </w:rPr>
        <w:t>Press Release Template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Use this template when:</w:t>
            </w:r>
          </w:p>
          <w:p>
            <w:pPr>
              <w:spacing w:after="0"/>
            </w:pPr>
            <w:r>
              <w:t>Your credit union opens a new branch, relocates an existing location, completes a significant renovation or announces a major physical expansion.</w:t>
            </w:r>
          </w:p>
        </w:tc>
      </w:tr>
    </w:tbl>
    <w:p>
      <w:pPr>
        <w:spacing w:after="40"/>
      </w:pPr>
    </w:p>
    <w:p>
      <w:pPr>
        <w:pStyle w:val="Heading2"/>
      </w:pPr>
      <w:r>
        <w:t>Before you begin, gather:</w:t>
      </w:r>
    </w:p>
    <w:p>
      <w:pPr>
        <w:pStyle w:val="ListBullet"/>
        <w:spacing w:after="60"/>
      </w:pPr>
      <w:r>
        <w:t>Branch address and opening date</w:t>
      </w:r>
    </w:p>
    <w:p>
      <w:pPr>
        <w:pStyle w:val="ListBullet"/>
        <w:spacing w:after="60"/>
      </w:pPr>
      <w:r>
        <w:t>Hours of operation</w:t>
      </w:r>
    </w:p>
    <w:p>
      <w:pPr>
        <w:pStyle w:val="ListBullet"/>
        <w:spacing w:after="60"/>
      </w:pPr>
      <w:r>
        <w:t>Communities or members the location will serve</w:t>
      </w:r>
    </w:p>
    <w:p>
      <w:pPr>
        <w:pStyle w:val="ListBullet"/>
        <w:spacing w:after="60"/>
      </w:pPr>
      <w:r>
        <w:t>Investment amount, if appropriate to share</w:t>
      </w:r>
    </w:p>
    <w:p>
      <w:pPr>
        <w:pStyle w:val="ListBullet"/>
        <w:spacing w:after="60"/>
      </w:pPr>
      <w:r>
        <w:t>Number of jobs created or employees at the location</w:t>
      </w:r>
    </w:p>
    <w:p>
      <w:pPr>
        <w:pStyle w:val="ListBullet"/>
        <w:spacing w:after="60"/>
      </w:pPr>
      <w:r>
        <w:t>Notable branch features or services</w:t>
      </w:r>
    </w:p>
    <w:p>
      <w:pPr>
        <w:pStyle w:val="ListBullet"/>
        <w:spacing w:after="60"/>
      </w:pPr>
      <w:r>
        <w:t>Grand opening or community event details</w:t>
      </w:r>
    </w:p>
    <w:p>
      <w:pPr>
        <w:pStyle w:val="ListBullet"/>
        <w:spacing w:after="60"/>
      </w:pPr>
      <w:r>
        <w:t>Quote from credit union leadership</w:t>
      </w:r>
    </w:p>
    <w:p>
      <w:pPr>
        <w:pStyle w:val="ListBullet"/>
        <w:spacing w:after="60"/>
      </w:pPr>
      <w:r>
        <w:t>Exterior/interior photos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MEDIA TIP</w:t>
            </w:r>
          </w:p>
          <w:p>
            <w:pPr>
              <w:spacing w:after="0"/>
            </w:pPr>
            <w:r>
              <w:t>The building itself is rarely the whole story. Explain why the credit union chose this community, who the new location will serve and what the investment means locally.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spacing w:after="160"/>
      </w:pPr>
      <w:r>
        <w:rPr>
          <w:b/>
          <w:sz w:val="22"/>
        </w:rPr>
        <w:t>FOR IMMEDIATE RELEASE</w:t>
      </w:r>
    </w:p>
    <w:p>
      <w:r>
        <w:rPr>
          <w:b/>
        </w:rPr>
        <w:t>Contact:</w:t>
      </w:r>
    </w:p>
    <w:p>
      <w:pPr>
        <w:spacing w:after="0"/>
      </w:pPr>
      <w:r>
        <w:t>[NAME]</w:t>
      </w:r>
    </w:p>
    <w:p>
      <w:pPr>
        <w:spacing w:after="0"/>
      </w:pPr>
      <w:r>
        <w:t>[TITLE]</w:t>
      </w:r>
    </w:p>
    <w:p>
      <w:pPr>
        <w:spacing w:after="0"/>
      </w:pPr>
      <w:r>
        <w:t>[CREDIT UNION]</w:t>
      </w:r>
    </w:p>
    <w:p>
      <w:pPr>
        <w:spacing w:after="0"/>
      </w:pPr>
      <w:r>
        <w:t>[EMAIL]</w:t>
      </w:r>
    </w:p>
    <w:p>
      <w:pPr>
        <w:spacing w:after="0"/>
      </w:pPr>
      <w:r>
        <w:t>[PHONE]</w:t>
      </w:r>
    </w:p>
    <w:p>
      <w:pPr>
        <w:spacing w:after="60"/>
      </w:pPr>
    </w:p>
    <w:p>
      <w:pPr>
        <w:pStyle w:val="Heading1"/>
        <w:spacing w:after="200"/>
      </w:pPr>
      <w:r>
        <w:t>[CREDIT UNION] Opens New Branch in [COMMUNITY]</w:t>
      </w:r>
    </w:p>
    <w:p>
      <w:pPr>
        <w:spacing w:after="160"/>
      </w:pPr>
      <w:r>
        <w:rPr>
          <w:b/>
        </w:rPr>
        <w:t>[CITY, MICH.] — [DATE]</w:t>
      </w:r>
      <w:r>
        <w:t xml:space="preserve"> — [CREDIT UNION] has opened a new branch at [ADDRESS] in [COMMUNITY], expanding access to [BRIEFLY DESCRIBE SERVICES OR MEMBERS SERVED].</w:t>
      </w:r>
    </w:p>
    <w:p>
      <w:pPr>
        <w:spacing w:after="160"/>
      </w:pPr>
      <w:r>
        <w:t>The [SQUARE FOOTAGE, IF RELEVANT]-square-foot location offers [KEY FEATURES/SERVICES] and will be staffed by [NUMBER] employees. The branch is open [DAYS/HOURS].</w:t>
      </w:r>
    </w:p>
    <w:p>
      <w:pPr>
        <w:spacing w:after="160"/>
      </w:pPr>
      <w:r>
        <w:t>“[QUOTE ABOUT WHY THE CREDIT UNION CHOSE THIS COMMUNITY, THE NEED THE LOCATION ADDRESSES OR HOW IT SUPPORTS MEMBERS],” said [NAME, TITLE] of [CREDIT UNION].</w:t>
      </w:r>
    </w:p>
    <w:p>
      <w:pPr>
        <w:spacing w:after="160"/>
      </w:pPr>
      <w:r>
        <w:t>[ADD 1–2 SENTENCES ABOUT THE CREDIT UNION'S HISTORY OR GROWTH IN THE AREA, LOCAL MEMBER demand, the amount invested, jobs created, special design features or other community relevance.]</w:t>
      </w:r>
    </w:p>
    <w:p>
      <w:pPr>
        <w:spacing w:after="160"/>
      </w:pPr>
      <w:r>
        <w:t>[OPTIONAL: Include details about a grand opening celebration, ribbon-cutting, member event or charitable tie-in, including date, time and public attendance information.]</w:t>
      </w:r>
    </w:p>
    <w:p>
      <w:pPr>
        <w:spacing w:after="160"/>
      </w:pPr>
      <w:r>
        <w:t>“[OPTIONAL QUOTE FROM LOCAL LEADER, CHAMBER REPRESENTATIVE OR COMMUNITY PARTNER],” said [NAME, TITLE, ORGANIZATION].</w:t>
      </w:r>
    </w:p>
    <w:p>
      <w:pPr>
        <w:pStyle w:val="Heading2"/>
      </w:pPr>
      <w:r>
        <w:t>About [Credit Union]</w:t>
      </w:r>
    </w:p>
    <w:p>
      <w:r>
        <w:t>[CREDIT UNION] is a [MEMBER COUNT]-member credit union headquartered in [CITY], serving [COMMUNITIES/FIELD OF MEMBERSHIP]. With approximately $[ASSETS] in assets and [NUMBER] locations, [CREDIT UNION] [ONE SENTENCE ABOUT MISSION OR COMMUNITY COMMITMENT]. Learn more at [WEBSITE].</w:t>
      </w:r>
    </w:p>
    <w:p>
      <w:r>
        <w:br w:type="page"/>
      </w:r>
    </w:p>
    <w:p>
      <w:pPr>
        <w:pStyle w:val="Heading2"/>
      </w:pPr>
      <w:r>
        <w:t>Photo Information</w:t>
      </w:r>
    </w:p>
    <w:p>
      <w:r>
        <w:rPr>
          <w:b/>
        </w:rPr>
        <w:t xml:space="preserve">Suggested photo: </w:t>
      </w:r>
      <w:r>
        <w:t>Exterior and interior photos of the new branch, ideally including employees or members using the space rather than only empty-room images.</w:t>
      </w:r>
    </w:p>
    <w:p>
      <w:r>
        <w:rPr>
          <w:b/>
        </w:rPr>
        <w:t xml:space="preserve">Caption: </w:t>
      </w:r>
      <w:r>
        <w:t>[LEFT TO RIGHT: NAME, TITLE, ORGANIZATION; NAME, TITLE, ORGANIZATION] [BRIEF DESCRIPTION OF WHAT IS HAPPENING].</w:t>
      </w:r>
    </w:p>
    <w:p>
      <w:pPr>
        <w:pStyle w:val="Heading2"/>
      </w:pPr>
      <w:r>
        <w:t>Before You Send It</w:t>
      </w:r>
    </w:p>
    <w:p>
      <w:pPr>
        <w:spacing w:after="60"/>
      </w:pPr>
      <w:r>
        <w:rPr>
          <w:b/>
        </w:rPr>
        <w:t xml:space="preserve">☐ </w:t>
      </w:r>
      <w:r>
        <w:t>Replace all bracketed text</w:t>
      </w:r>
    </w:p>
    <w:p>
      <w:pPr>
        <w:spacing w:after="60"/>
      </w:pPr>
      <w:r>
        <w:rPr>
          <w:b/>
        </w:rPr>
        <w:t xml:space="preserve">☐ </w:t>
      </w:r>
      <w:r>
        <w:t>Confirm names, titles, dollar amounts and statistics</w:t>
      </w:r>
    </w:p>
    <w:p>
      <w:pPr>
        <w:spacing w:after="60"/>
      </w:pPr>
      <w:r>
        <w:rPr>
          <w:b/>
        </w:rPr>
        <w:t xml:space="preserve">☐ </w:t>
      </w:r>
      <w:r>
        <w:t>Get approval for all quotes</w:t>
      </w:r>
    </w:p>
    <w:p>
      <w:pPr>
        <w:spacing w:after="60"/>
      </w:pPr>
      <w:r>
        <w:rPr>
          <w:b/>
        </w:rPr>
        <w:t xml:space="preserve">☐ </w:t>
      </w:r>
      <w:r>
        <w:t>Include a high-resolution photo when possible</w:t>
      </w:r>
    </w:p>
    <w:p>
      <w:pPr>
        <w:spacing w:after="60"/>
      </w:pPr>
      <w:r>
        <w:rPr>
          <w:b/>
        </w:rPr>
        <w:t xml:space="preserve">☐ </w:t>
      </w:r>
      <w:r>
        <w:t>Add the release as an attachment and paste the key information into your pitch email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" w:hAnsi="Aptos"/>
      <w:b/>
      <w:bCs/>
      <w:color w:val="1F1F1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79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