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NEW CEO OR LEADERSHIP ANNOUNCEMENT</w:t>
      </w:r>
    </w:p>
    <w:p>
      <w:pPr>
        <w:spacing w:after="240"/>
      </w:pPr>
      <w:r>
        <w:rPr>
          <w:b/>
          <w:color w:val="666666"/>
          <w:sz w:val="24"/>
        </w:rPr>
        <w:t>Press Release Template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936"/>
            <w:shd w:fill="EAF1F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80"/>
            </w:pPr>
            <w:r>
              <w:rPr>
                <w:b/>
                <w:color w:val="1F4E79"/>
              </w:rPr>
              <w:t>Use this template when:</w:t>
            </w:r>
          </w:p>
          <w:p>
            <w:pPr>
              <w:spacing w:after="0"/>
            </w:pPr>
            <w:r>
              <w:t>Your credit union names a new CEO, president, executive, senior leader or makes another significant leadership appointment.</w:t>
            </w:r>
          </w:p>
        </w:tc>
      </w:tr>
    </w:tbl>
    <w:p>
      <w:pPr>
        <w:spacing w:after="40"/>
      </w:pPr>
    </w:p>
    <w:p>
      <w:pPr>
        <w:pStyle w:val="Heading2"/>
      </w:pPr>
      <w:r>
        <w:t>Before you begin, gather:</w:t>
      </w:r>
    </w:p>
    <w:p>
      <w:pPr>
        <w:pStyle w:val="ListBullet"/>
        <w:spacing w:after="60"/>
      </w:pPr>
      <w:r>
        <w:t>Executive's full name and new title</w:t>
      </w:r>
    </w:p>
    <w:p>
      <w:pPr>
        <w:pStyle w:val="ListBullet"/>
        <w:spacing w:after="60"/>
      </w:pPr>
      <w:r>
        <w:t>Effective date</w:t>
      </w:r>
    </w:p>
    <w:p>
      <w:pPr>
        <w:pStyle w:val="ListBullet"/>
        <w:spacing w:after="60"/>
      </w:pPr>
      <w:r>
        <w:t>Previous role and relevant experience</w:t>
      </w:r>
    </w:p>
    <w:p>
      <w:pPr>
        <w:pStyle w:val="ListBullet"/>
        <w:spacing w:after="60"/>
      </w:pPr>
      <w:r>
        <w:t>Education, credentials and community involvement</w:t>
      </w:r>
    </w:p>
    <w:p>
      <w:pPr>
        <w:pStyle w:val="ListBullet"/>
        <w:spacing w:after="60"/>
      </w:pPr>
      <w:r>
        <w:t>Why the person was selected or what they bring to the role</w:t>
      </w:r>
    </w:p>
    <w:p>
      <w:pPr>
        <w:pStyle w:val="ListBullet"/>
        <w:spacing w:after="60"/>
      </w:pPr>
      <w:r>
        <w:t>Quote from board chair, CEO or other leader</w:t>
      </w:r>
    </w:p>
    <w:p>
      <w:pPr>
        <w:pStyle w:val="ListBullet"/>
        <w:spacing w:after="60"/>
      </w:pPr>
      <w:r>
        <w:t>Quote from the newly appointed leader</w:t>
      </w:r>
    </w:p>
    <w:p>
      <w:pPr>
        <w:pStyle w:val="ListBullet"/>
        <w:spacing w:after="60"/>
      </w:pPr>
      <w:r>
        <w:t>Professional headshot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936"/>
            <w:shd w:fill="EAF1F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80"/>
            </w:pPr>
            <w:r>
              <w:rPr>
                <w:b/>
                <w:color w:val="1F4E79"/>
              </w:rPr>
              <w:t>MEDIA TIP</w:t>
            </w:r>
          </w:p>
          <w:p>
            <w:pPr>
              <w:spacing w:after="0"/>
            </w:pPr>
            <w:r>
              <w:t>Do more than summarize a résumé. Explain why this person was selected and what their leadership means for the credit union, its members and the community.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spacing w:after="160"/>
      </w:pPr>
      <w:r>
        <w:rPr>
          <w:b/>
          <w:sz w:val="22"/>
        </w:rPr>
        <w:t>FOR IMMEDIATE RELEASE</w:t>
      </w:r>
    </w:p>
    <w:p>
      <w:r>
        <w:rPr>
          <w:b/>
        </w:rPr>
        <w:t>Contact:</w:t>
      </w:r>
    </w:p>
    <w:p>
      <w:pPr>
        <w:spacing w:after="0"/>
      </w:pPr>
      <w:r>
        <w:t>[NAME]</w:t>
      </w:r>
    </w:p>
    <w:p>
      <w:pPr>
        <w:spacing w:after="0"/>
      </w:pPr>
      <w:r>
        <w:t>[TITLE]</w:t>
      </w:r>
    </w:p>
    <w:p>
      <w:pPr>
        <w:spacing w:after="0"/>
      </w:pPr>
      <w:r>
        <w:t>[CREDIT UNION]</w:t>
      </w:r>
    </w:p>
    <w:p>
      <w:pPr>
        <w:spacing w:after="0"/>
      </w:pPr>
      <w:r>
        <w:t>[EMAIL]</w:t>
      </w:r>
    </w:p>
    <w:p>
      <w:pPr>
        <w:spacing w:after="0"/>
      </w:pPr>
      <w:r>
        <w:t>[PHONE]</w:t>
      </w:r>
    </w:p>
    <w:p>
      <w:pPr>
        <w:spacing w:after="60"/>
      </w:pPr>
    </w:p>
    <w:p>
      <w:pPr>
        <w:pStyle w:val="Heading1"/>
        <w:spacing w:after="200"/>
      </w:pPr>
      <w:r>
        <w:t>[CREDIT UNION] Names [NAME] as [TITLE]</w:t>
      </w:r>
    </w:p>
    <w:p>
      <w:pPr>
        <w:spacing w:after="160"/>
      </w:pPr>
      <w:r>
        <w:rPr>
          <w:b/>
        </w:rPr>
        <w:t>[CITY, MICH.] — [DATE]</w:t>
      </w:r>
      <w:r>
        <w:t xml:space="preserve"> — [CREDIT UNION] has named [NAME] as its new [TITLE], effective [DATE].</w:t>
      </w:r>
    </w:p>
    <w:p>
      <w:pPr>
        <w:spacing w:after="160"/>
      </w:pPr>
      <w:r>
        <w:t>[NAME] brings [NUMBER] years of experience in [INDUSTRY/AREA OF EXPERTISE] and most recently served as [PREVIOUS TITLE] at [ORGANIZATION]. In the new role, [HE/SHE/THEY] will [BRIEFLY DESCRIBE RESPONSIBILITIES AND PRIORITIES].</w:t>
      </w:r>
    </w:p>
    <w:p>
      <w:pPr>
        <w:spacing w:after="160"/>
      </w:pPr>
      <w:r>
        <w:t>“[QUOTE ABOUT WHY THIS PERSON WAS SELECTED, THEIR LEADERSHIP STRENGTHS AND WHAT THEY WILL BRING TO THE ORGANIZATION],” said [NAME, TITLE].</w:t>
      </w:r>
    </w:p>
    <w:p>
      <w:pPr>
        <w:spacing w:after="160"/>
      </w:pPr>
      <w:r>
        <w:t>[ADD 1–2 SENTENCES ABOUT RELEVANT CAREER EXPERIENCE, ACCOMPLISHMENTS, EDUCATION, CREDENTIALS OR COMMUNITY LEADERSHIP. Focus on details that help explain why the appointment matters.]</w:t>
      </w:r>
    </w:p>
    <w:p>
      <w:pPr>
        <w:spacing w:after="160"/>
      </w:pPr>
      <w:r>
        <w:t>“[QUOTE FROM NEW LEADER ABOUT JOINING/LEADING THE CREDIT UNION, SERVING MEMBERS AND FUTURE PRIORITIES],” said [LAST NAME].</w:t>
      </w:r>
    </w:p>
    <w:p>
      <w:pPr>
        <w:spacing w:after="160"/>
      </w:pPr>
      <w:r>
        <w:t>[OPTIONAL: Include a brief sentence about succession, predecessor recognition or an upcoming strategic priority if appropriate.]</w:t>
      </w:r>
    </w:p>
    <w:p>
      <w:pPr>
        <w:pStyle w:val="Heading2"/>
      </w:pPr>
      <w:r>
        <w:t>About [Credit Union]</w:t>
      </w:r>
    </w:p>
    <w:p>
      <w:r>
        <w:t>[CREDIT UNION] is a [MEMBER COUNT]-member credit union headquartered in [CITY], serving [COMMUNITIES/FIELD OF MEMBERSHIP]. With approximately $[ASSETS] in assets and [NUMBER] locations, [CREDIT UNION] [ONE SENTENCE ABOUT MISSION OR COMMUNITY COMMITMENT]. Learn more at [WEBSITE].</w:t>
      </w:r>
    </w:p>
    <w:p>
      <w:r>
        <w:br w:type="page"/>
      </w:r>
    </w:p>
    <w:p>
      <w:pPr>
        <w:pStyle w:val="Heading2"/>
      </w:pPr>
      <w:r>
        <w:t>Photo Information</w:t>
      </w:r>
    </w:p>
    <w:p>
      <w:r>
        <w:rPr>
          <w:b/>
        </w:rPr>
        <w:t xml:space="preserve">Suggested photo: </w:t>
      </w:r>
      <w:r>
        <w:t>A current professional headshot of the newly appointed leader. For major appointments, consider an additional candid image with employees, members or the board.</w:t>
      </w:r>
    </w:p>
    <w:p>
      <w:r>
        <w:rPr>
          <w:b/>
        </w:rPr>
        <w:t xml:space="preserve">Caption: </w:t>
      </w:r>
      <w:r>
        <w:t>[LEFT TO RIGHT: NAME, TITLE, ORGANIZATION; NAME, TITLE, ORGANIZATION] [BRIEF DESCRIPTION OF WHAT IS HAPPENING].</w:t>
      </w:r>
    </w:p>
    <w:p>
      <w:pPr>
        <w:pStyle w:val="Heading2"/>
      </w:pPr>
      <w:r>
        <w:t>Before You Send It</w:t>
      </w:r>
    </w:p>
    <w:p>
      <w:pPr>
        <w:spacing w:after="60"/>
      </w:pPr>
      <w:r>
        <w:rPr>
          <w:b/>
        </w:rPr>
        <w:t xml:space="preserve">☐ </w:t>
      </w:r>
      <w:r>
        <w:t>Replace all bracketed text</w:t>
      </w:r>
    </w:p>
    <w:p>
      <w:pPr>
        <w:spacing w:after="60"/>
      </w:pPr>
      <w:r>
        <w:rPr>
          <w:b/>
        </w:rPr>
        <w:t xml:space="preserve">☐ </w:t>
      </w:r>
      <w:r>
        <w:t>Confirm names, titles, dollar amounts and statistics</w:t>
      </w:r>
    </w:p>
    <w:p>
      <w:pPr>
        <w:spacing w:after="60"/>
      </w:pPr>
      <w:r>
        <w:rPr>
          <w:b/>
        </w:rPr>
        <w:t xml:space="preserve">☐ </w:t>
      </w:r>
      <w:r>
        <w:t>Get approval for all quotes</w:t>
      </w:r>
    </w:p>
    <w:p>
      <w:pPr>
        <w:spacing w:after="60"/>
      </w:pPr>
      <w:r>
        <w:rPr>
          <w:b/>
        </w:rPr>
        <w:t xml:space="preserve">☐ </w:t>
      </w:r>
      <w:r>
        <w:t>Include a high-resolution photo when possible</w:t>
      </w:r>
    </w:p>
    <w:p>
      <w:pPr>
        <w:spacing w:after="60"/>
      </w:pPr>
      <w:r>
        <w:rPr>
          <w:b/>
        </w:rPr>
        <w:t xml:space="preserve">☐ </w:t>
      </w:r>
      <w:r>
        <w:t>Add the release as an attachment and paste the key information into your pitch email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 w:line="259" w:lineRule="auto"/>
    </w:pPr>
    <w:rPr>
      <w:rFonts w:ascii="Aptos" w:hAnsi="Aptos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F4E79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ptos" w:hAnsi="Aptos"/>
      <w:b/>
      <w:bCs/>
      <w:color w:val="1F1F1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ptos" w:hAnsi="Aptos"/>
      <w:b/>
      <w:bCs/>
      <w:color w:val="1F4E79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200"/>
      <w:contextualSpacing/>
    </w:pPr>
    <w:rPr>
      <w:rFonts w:asciiTheme="majorHAnsi" w:eastAsiaTheme="majorEastAsia" w:hAnsiTheme="majorHAnsi" w:cstheme="majorBidi" w:ascii="Aptos Display" w:hAnsi="Aptos Display"/>
      <w:b/>
      <w:color w:val="1F4E79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