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COMMUNITY GIVING &amp; DONATIONS</w:t>
      </w:r>
    </w:p>
    <w:p>
      <w:pPr>
        <w:spacing w:after="240"/>
      </w:pPr>
      <w:r>
        <w:rPr>
          <w:b/>
          <w:color w:val="666666"/>
          <w:sz w:val="24"/>
        </w:rPr>
        <w:t>Press Release Template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936"/>
            <w:shd w:fill="EAF1F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80"/>
            </w:pPr>
            <w:r>
              <w:rPr>
                <w:b/>
                <w:color w:val="1F4E79"/>
              </w:rPr>
              <w:t>Use this template when:</w:t>
            </w:r>
          </w:p>
          <w:p>
            <w:pPr>
              <w:spacing w:after="0"/>
            </w:pPr>
            <w:r>
              <w:t>Your credit union makes a significant donation, launches a charitable partnership, completes a fundraising campaign or supports a community organization.</w:t>
            </w:r>
          </w:p>
        </w:tc>
      </w:tr>
    </w:tbl>
    <w:p>
      <w:pPr>
        <w:spacing w:after="40"/>
      </w:pPr>
    </w:p>
    <w:p>
      <w:pPr>
        <w:pStyle w:val="Heading2"/>
      </w:pPr>
      <w:r>
        <w:t>Before you begin, gather:</w:t>
      </w:r>
    </w:p>
    <w:p>
      <w:pPr>
        <w:pStyle w:val="ListBullet"/>
        <w:spacing w:after="60"/>
      </w:pPr>
      <w:r>
        <w:t>Donation amount or value</w:t>
      </w:r>
    </w:p>
    <w:p>
      <w:pPr>
        <w:pStyle w:val="ListBullet"/>
        <w:spacing w:after="60"/>
      </w:pPr>
      <w:r>
        <w:t>Recipient organization and its mission</w:t>
      </w:r>
    </w:p>
    <w:p>
      <w:pPr>
        <w:pStyle w:val="ListBullet"/>
        <w:spacing w:after="60"/>
      </w:pPr>
      <w:r>
        <w:t>What the contribution will support</w:t>
      </w:r>
    </w:p>
    <w:p>
      <w:pPr>
        <w:pStyle w:val="ListBullet"/>
        <w:spacing w:after="60"/>
      </w:pPr>
      <w:r>
        <w:t>Why your credit union chose this organization or cause</w:t>
      </w:r>
    </w:p>
    <w:p>
      <w:pPr>
        <w:pStyle w:val="ListBullet"/>
        <w:spacing w:after="60"/>
      </w:pPr>
      <w:r>
        <w:t>Quote from your credit union</w:t>
      </w:r>
    </w:p>
    <w:p>
      <w:pPr>
        <w:pStyle w:val="ListBullet"/>
        <w:spacing w:after="60"/>
      </w:pPr>
      <w:r>
        <w:t>Quote from the receiving organization</w:t>
      </w:r>
    </w:p>
    <w:p>
      <w:pPr>
        <w:pStyle w:val="ListBullet"/>
        <w:spacing w:after="60"/>
      </w:pPr>
      <w:r>
        <w:t>Photo and photo caption, if available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936"/>
            <w:shd w:fill="EAF1F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80"/>
            </w:pPr>
            <w:r>
              <w:rPr>
                <w:b/>
                <w:color w:val="1F4E79"/>
              </w:rPr>
              <w:t>MEDIA TIP</w:t>
            </w:r>
          </w:p>
          <w:p>
            <w:pPr>
              <w:spacing w:after="0"/>
            </w:pPr>
            <w:r>
              <w:t>The strongest version of this story is not about your credit union writing a check. It is about what that contribution will make possible in the community.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spacing w:after="160"/>
      </w:pPr>
      <w:r>
        <w:rPr>
          <w:b/>
          <w:sz w:val="22"/>
        </w:rPr>
        <w:t>FOR IMMEDIATE RELEASE</w:t>
      </w:r>
    </w:p>
    <w:p>
      <w:r>
        <w:rPr>
          <w:b/>
        </w:rPr>
        <w:t>Contact:</w:t>
      </w:r>
    </w:p>
    <w:p>
      <w:pPr>
        <w:spacing w:after="0"/>
      </w:pPr>
      <w:r>
        <w:t>[NAME]</w:t>
      </w:r>
    </w:p>
    <w:p>
      <w:pPr>
        <w:spacing w:after="0"/>
      </w:pPr>
      <w:r>
        <w:t>[TITLE]</w:t>
      </w:r>
    </w:p>
    <w:p>
      <w:pPr>
        <w:spacing w:after="0"/>
      </w:pPr>
      <w:r>
        <w:t>[CREDIT UNION]</w:t>
      </w:r>
    </w:p>
    <w:p>
      <w:pPr>
        <w:spacing w:after="0"/>
      </w:pPr>
      <w:r>
        <w:t>[EMAIL]</w:t>
      </w:r>
    </w:p>
    <w:p>
      <w:pPr>
        <w:spacing w:after="0"/>
      </w:pPr>
      <w:r>
        <w:t>[PHONE]</w:t>
      </w:r>
    </w:p>
    <w:p>
      <w:pPr>
        <w:spacing w:after="60"/>
      </w:pPr>
    </w:p>
    <w:p>
      <w:pPr>
        <w:pStyle w:val="Heading1"/>
        <w:spacing w:after="200"/>
      </w:pPr>
      <w:r>
        <w:t>[CREDIT UNION] Donates $[AMOUNT] to Support [COMMUNITY CAUSE]</w:t>
      </w:r>
    </w:p>
    <w:p>
      <w:pPr>
        <w:spacing w:after="160"/>
      </w:pPr>
      <w:r>
        <w:rPr>
          <w:b/>
        </w:rPr>
        <w:t>[CITY, MICH.] — [DATE]</w:t>
      </w:r>
      <w:r>
        <w:t xml:space="preserve"> — [CREDIT UNION] has donated $[AMOUNT] to [ORGANIZATION], supporting the organization's work to [BRIEFLY DESCRIBE COMMUNITY IMPACT].</w:t>
      </w:r>
    </w:p>
    <w:p>
      <w:pPr>
        <w:spacing w:after="160"/>
      </w:pPr>
      <w:r>
        <w:t>The contribution will help [ORGANIZATION] [DESCRIBE SPECIFICALLY WHAT THE FUNDING WILL SUPPORT — e.g., provide meals to local families, expand youth programming, purchase needed equipment].</w:t>
      </w:r>
    </w:p>
    <w:p>
      <w:pPr>
        <w:spacing w:after="160"/>
      </w:pPr>
      <w:r>
        <w:t>“[QUOTE ABOUT WHY THIS CAUSE MATTERS TO THE CREDIT UNION AND THE COMMUNITY],” said [NAME, TITLE] of [CREDIT UNION]. “[SECOND SENTENCE THAT CONNECTS THE EFFORT TO THE CREDIT UNION'S VALUES OR COMMUNITY.]”</w:t>
      </w:r>
    </w:p>
    <w:p>
      <w:pPr>
        <w:spacing w:after="160"/>
      </w:pPr>
      <w:r>
        <w:t>[ADD 1–2 SENTENCES PROVIDING CONTEXT. How did the partnership begin? How many people will be helped? Is this part of a larger initiative? Include specific numbers or local details whenever possible.]</w:t>
      </w:r>
    </w:p>
    <w:p>
      <w:pPr>
        <w:spacing w:after="160"/>
      </w:pPr>
      <w:r>
        <w:t>“[QUOTE FROM RECIPIENT ORGANIZATION ABOUT WHAT THE SUPPORT MEANS AND THE DIFFERENCE IT WILL MAKE],” said [NAME, TITLE] of [ORGANIZATION].</w:t>
      </w:r>
    </w:p>
    <w:p>
      <w:pPr>
        <w:spacing w:after="160"/>
      </w:pPr>
      <w:r>
        <w:t>[OPTIONAL: Add details about employee involvement, fundraising efforts, previous support or how members/community members can get involved.]</w:t>
      </w:r>
    </w:p>
    <w:p>
      <w:pPr>
        <w:pStyle w:val="Heading2"/>
      </w:pPr>
      <w:r>
        <w:t>About [Credit Union]</w:t>
      </w:r>
    </w:p>
    <w:p>
      <w:r>
        <w:t>[CREDIT UNION] is a [MEMBER COUNT]-member credit union headquartered in [CITY], serving [COMMUNITIES/FIELD OF MEMBERSHIP]. With approximately $[ASSETS] in assets and [NUMBER] locations, [CREDIT UNION] [ONE SENTENCE ABOUT MISSION OR COMMUNITY COMMITMENT]. Learn more at [WEBSITE].</w:t>
      </w:r>
    </w:p>
    <w:p>
      <w:r>
        <w:br w:type="page"/>
      </w:r>
    </w:p>
    <w:p>
      <w:pPr>
        <w:pStyle w:val="Heading2"/>
      </w:pPr>
      <w:r>
        <w:t>Photo Information</w:t>
      </w:r>
    </w:p>
    <w:p>
      <w:r>
        <w:rPr>
          <w:b/>
        </w:rPr>
        <w:t xml:space="preserve">Suggested photo: </w:t>
      </w:r>
      <w:r>
        <w:t>Representatives from the credit union and community organization together at the organization's location or participating in the program being supported.</w:t>
      </w:r>
    </w:p>
    <w:p>
      <w:r>
        <w:rPr>
          <w:b/>
        </w:rPr>
        <w:t xml:space="preserve">Caption: </w:t>
      </w:r>
      <w:r>
        <w:t>[LEFT TO RIGHT: NAME, TITLE, ORGANIZATION; NAME, TITLE, ORGANIZATION] [BRIEF DESCRIPTION OF WHAT IS HAPPENING].</w:t>
      </w:r>
    </w:p>
    <w:p>
      <w:pPr>
        <w:pStyle w:val="Heading2"/>
      </w:pPr>
      <w:r>
        <w:t>Before You Send It</w:t>
      </w:r>
    </w:p>
    <w:p>
      <w:pPr>
        <w:spacing w:after="60"/>
      </w:pPr>
      <w:r>
        <w:rPr>
          <w:b/>
        </w:rPr>
        <w:t xml:space="preserve">☐ </w:t>
      </w:r>
      <w:r>
        <w:t>Replace all bracketed text</w:t>
      </w:r>
    </w:p>
    <w:p>
      <w:pPr>
        <w:spacing w:after="60"/>
      </w:pPr>
      <w:r>
        <w:rPr>
          <w:b/>
        </w:rPr>
        <w:t xml:space="preserve">☐ </w:t>
      </w:r>
      <w:r>
        <w:t>Confirm names, titles, dollar amounts and statistics</w:t>
      </w:r>
    </w:p>
    <w:p>
      <w:pPr>
        <w:spacing w:after="60"/>
      </w:pPr>
      <w:r>
        <w:rPr>
          <w:b/>
        </w:rPr>
        <w:t xml:space="preserve">☐ </w:t>
      </w:r>
      <w:r>
        <w:t>Get approval for all quotes</w:t>
      </w:r>
    </w:p>
    <w:p>
      <w:pPr>
        <w:spacing w:after="60"/>
      </w:pPr>
      <w:r>
        <w:rPr>
          <w:b/>
        </w:rPr>
        <w:t xml:space="preserve">☐ </w:t>
      </w:r>
      <w:r>
        <w:t>Include a high-resolution photo when possible</w:t>
      </w:r>
    </w:p>
    <w:p>
      <w:pPr>
        <w:spacing w:after="60"/>
      </w:pPr>
      <w:r>
        <w:rPr>
          <w:b/>
        </w:rPr>
        <w:t xml:space="preserve">☐ </w:t>
      </w:r>
      <w:r>
        <w:t>Add the release as an attachment and paste the key information into your pitch email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59" w:lineRule="auto"/>
    </w:pPr>
    <w:rPr>
      <w:rFonts w:ascii="Aptos" w:hAnsi="Aptos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" w:hAnsi="Aptos"/>
      <w:b/>
      <w:bCs/>
      <w:color w:val="1F1F1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200"/>
      <w:contextualSpacing/>
    </w:pPr>
    <w:rPr>
      <w:rFonts w:asciiTheme="majorHAnsi" w:eastAsiaTheme="majorEastAsia" w:hAnsiTheme="majorHAnsi" w:cstheme="majorBidi" w:ascii="Aptos Display" w:hAnsi="Aptos Display"/>
      <w:b/>
      <w:color w:val="1F4E79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